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0659050" name="019eda54-22aa-7d9d-8fac-0e1247b03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593857" name="019eda54-22aa-7d9d-8fac-0e1247b03c8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50370792" name="019eda57-7a1f-7136-b29b-f5801018ab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859302" name="019eda57-7a1f-7136-b29b-f5801018abf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70410932" name="019eda63-f369-7683-aad1-c2c2b124c9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296781" name="019eda63-f369-7683-aad1-c2c2b124c92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250068713" name="019eda55-1c91-7d8a-8ff7-61be4fdea0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034297" name="019eda55-1c91-7d8a-8ff7-61be4fdea05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27298098" name="019eda65-d74b-787b-9770-38e634c3c6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636863" name="019eda65-d74b-787b-9770-38e634c3c6a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55813136" name="019eda77-b94c-75ba-ac34-ca4a0f6510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578976" name="019eda77-b94c-75ba-ac34-ca4a0f6510d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8876267" name="019eda56-4d66-7fc3-8519-d0ef7e2d71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488647" name="019eda56-4d66-7fc3-8519-d0ef7e2d713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53729786" name="019eda58-b0a8-7097-ac01-47f001dc5e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892835" name="019eda58-b0a8-7097-ac01-47f001dc5e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07751942" name="019eda69-84f4-7586-94e4-bd34d57076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931859" name="019eda69-84f4-7586-94e4-bd34d57076d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1762884" name="019eda73-81c1-7747-8b51-6bef6b9fdc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182795" name="019eda73-81c1-7747-8b51-6bef6b9fdc7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97328537" name="019eda7a-fc44-73b5-9e75-4f17a38b19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939261" name="019eda7a-fc44-73b5-9e75-4f17a38b19d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42218931" name="019eda7f-41ed-7b73-a29c-d86a0a2df4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847454" name="019eda7f-41ed-7b73-a29c-d86a0a2df4a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Räucherofen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203422" name="019eda83-8acf-7aa6-9398-167a54ae79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254421" name="019eda83-8acf-7aa6-9398-167a54ae793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23231604" name="019eda8e-3be6-7036-9736-dc66d989d3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972981" name="019eda8e-3be6-7036-9736-dc66d989d34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Stallfassade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964408326" name="019eda8e-fe29-727d-b6bd-d76be99875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585926" name="019eda8e-fe29-727d-b6bd-d76be99875a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4801533" name="019eda59-ee55-7203-988f-63eedd4b2e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87707" name="019eda59-ee55-7203-988f-63eedd4b2ee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5063144" name="019eda67-c628-77db-ae28-3d78627c79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356135" name="019eda67-c628-77db-ae28-3d78627c796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68087057" name="019eda75-7651-7c29-9a48-68e1307d03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561028" name="019eda75-7651-7c29-9a48-68e1307d03f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834345426" name="019eda6a-79e2-7419-a40c-17c6e9691e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929952" name="019eda6a-79e2-7419-a40c-17c6e9691ef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021621347" name="019eda72-b091-7562-85cd-369665c931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169863" name="019eda72-b091-7562-85cd-369665c9312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6944320" name="019eda7b-dfd1-7481-b423-a37e891e43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313783" name="019eda7b-dfd1-7481-b423-a37e891e43f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Räucherofen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5623634" name="019eda80-dd67-7f00-bc93-b390e97b00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02394" name="019eda80-dd67-7f00-bc93-b390e97b001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01341227" name="019eda84-4bee-73d6-8eee-3ab7dcc7a8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300534" name="019eda84-4bee-73d6-8eee-3ab7dcc7a80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58644051" name="019eda91-0aaa-73e8-a673-18e76ba7ef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811977" name="019eda91-0aaa-73e8-a673-18e76ba7efe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Eigi 6, 8932 Mettmenstetten </w:t>
          </w:r>
        </w:p>
        <w:p>
          <w:pPr>
            <w:spacing w:before="0" w:after="0"/>
          </w:pPr>
          <w:r>
            <w:t>DN 903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